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Faserzementplatten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9278873" name="efa5ff30-ad5a-11ef-ad0a-e72cc0ca61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7056858" name="efa5ff30-ad5a-11ef-ad0a-e72cc0ca617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1240275" name="f74f0e70-ad5a-11ef-8fbb-37172d1883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7728604" name="f74f0e70-ad5a-11ef-8fbb-37172d1883a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Räucherofen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Brandschutztüren, -tore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1365588" name="1dad2390-ad5b-11ef-a4d5-dd1773d3062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8013376" name="1dad2390-ad5b-11ef-a4d5-dd1773d3062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1071066" name="24e4fa70-ad5b-11ef-83bd-29d24b9dcfe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9917761" name="24e4fa70-ad5b-11ef-83bd-29d24b9dcfe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VM-3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 /Asbestkarton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3900044" name="9d606a00-ad5d-11ef-813f-af2ed8dd75c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2570523" name="9d606a00-ad5d-11ef-813f-af2ed8dd75c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9567990" name="a2524880-ad5d-11ef-ab8e-65ed5ff9ce8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6603990" name="a2524880-ad5d-11ef-ab8e-65ed5ff9ce8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VM-4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DG, OG, EG, UG</w:t>
            </w:r>
          </w:p>
          <w:p>
            <w:pPr>
              <w:spacing w:before="0" w:after="0"/>
            </w:pPr>
            <w:r>
              <w:t>Wand / 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Elektro Blei Röhren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9979687" name="fdd87580-ad5d-11ef-846e-e5bb2bec0fd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0691822" name="fdd87580-ad5d-11ef-846e-e5bb2bec0fd0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59501471" name="03a857f0-ad5e-11ef-afa1-55cf95e3b88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0211439" name="03a857f0-ad5e-11ef-afa1-55cf95e3b88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Blei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VM-5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1037292" name="1a7ad290-ad5f-11ef-9c13-83fc1d62f8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2881109" name="1a7ad290-ad5f-11ef-9c13-83fc1d62f84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8310495" name="1f123500-ad5f-11ef-a3e7-b10f29e746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5060363" name="1f123500-ad5f-11ef-a3e7-b10f29e746b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VM-6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Brandschutzklappen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325683" name="bb081d90-ad68-11ef-8ca3-8dfd5c22895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2978066" name="bb081d90-ad68-11ef-8ca3-8dfd5c228951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96425754" name="c2454ba0-ad68-11ef-8f6a-b5534152143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5581041" name="c2454ba0-ad68-11ef-8f6a-b55341521433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Chatzensteig 346, 9313 Muolen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